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B3CD3" w14:textId="77777777" w:rsidR="00E161E7" w:rsidRPr="00E161E7" w:rsidRDefault="00E161E7" w:rsidP="00E161E7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Obrazec št. 3</w:t>
      </w:r>
    </w:p>
    <w:p w14:paraId="157C40BD" w14:textId="573090F9" w:rsidR="00F63373" w:rsidRPr="00E161E7" w:rsidRDefault="00F80111" w:rsidP="007F1906">
      <w:pPr>
        <w:pStyle w:val="Naslov1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OBRAZEC ZA POTRDITEV REFERENCE</w:t>
      </w:r>
    </w:p>
    <w:p w14:paraId="41DD05B4" w14:textId="77777777" w:rsidR="00E161E7" w:rsidRDefault="00E161E7">
      <w:pPr>
        <w:rPr>
          <w:rFonts w:ascii="Arial" w:hAnsi="Arial" w:cs="Arial"/>
          <w:sz w:val="20"/>
          <w:szCs w:val="20"/>
        </w:rPr>
      </w:pPr>
    </w:p>
    <w:p w14:paraId="5ACC45D6" w14:textId="3B157958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sz w:val="20"/>
          <w:szCs w:val="20"/>
        </w:rPr>
        <w:t>(</w:t>
      </w:r>
      <w:r w:rsidRPr="00E161E7">
        <w:rPr>
          <w:rFonts w:ascii="Arial" w:hAnsi="Arial" w:cs="Arial"/>
          <w:color w:val="000000" w:themeColor="text1"/>
          <w:sz w:val="20"/>
          <w:szCs w:val="20"/>
        </w:rPr>
        <w:t>servisiranje in vzdrževanje težkih in srednje težkih vozil)</w:t>
      </w:r>
    </w:p>
    <w:p w14:paraId="699FFEE7" w14:textId="77777777" w:rsidR="00F63373" w:rsidRPr="00E161E7" w:rsidRDefault="00F80111">
      <w:pPr>
        <w:pStyle w:val="Naslov2"/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1. Podatki o ponudniku (izvajalcu):</w:t>
      </w:r>
    </w:p>
    <w:p w14:paraId="3A02CDCB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Naziv podjetja: ___________________________________________</w:t>
      </w:r>
    </w:p>
    <w:p w14:paraId="189DB17A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Naslov: __________________________________________________</w:t>
      </w:r>
    </w:p>
    <w:p w14:paraId="74AE48CB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Matična številka: __________________________________________</w:t>
      </w:r>
    </w:p>
    <w:p w14:paraId="5D2B8BC8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Kontaktna oseba: __________________________________________</w:t>
      </w:r>
    </w:p>
    <w:p w14:paraId="6A9E5131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Telefon / e-pošta: _________________________________________</w:t>
      </w:r>
    </w:p>
    <w:p w14:paraId="569DC753" w14:textId="77777777" w:rsidR="00F63373" w:rsidRPr="00E161E7" w:rsidRDefault="00F80111">
      <w:pPr>
        <w:pStyle w:val="Naslov2"/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2. Podatki o referenčnem naročniku:</w:t>
      </w:r>
    </w:p>
    <w:p w14:paraId="7DF4A506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Naziv podjetja / institucije: _________________________________</w:t>
      </w:r>
    </w:p>
    <w:p w14:paraId="2D6BCA45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Naslov: __________________________________________________</w:t>
      </w:r>
    </w:p>
    <w:p w14:paraId="1B3B92E8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Kontaktna oseba: __________________________________________</w:t>
      </w:r>
    </w:p>
    <w:p w14:paraId="577F9FF4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Telefon / e-pošta: _________________________________________</w:t>
      </w:r>
    </w:p>
    <w:p w14:paraId="56282D07" w14:textId="77777777" w:rsidR="00F63373" w:rsidRPr="00E161E7" w:rsidRDefault="00F80111">
      <w:pPr>
        <w:pStyle w:val="Naslov2"/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3. Opis opravljenih storitev:</w:t>
      </w:r>
    </w:p>
    <w:p w14:paraId="5E545A21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Ponudnik je v obdobju zadnjih treh (3) let, vsaj dve (2) leti neprekinjeno, uspešno izvajal naslednje storitve:</w:t>
      </w:r>
    </w:p>
    <w:p w14:paraId="6512961A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Segoe UI Symbol" w:hAnsi="Segoe UI Symbol" w:cs="Segoe UI Symbol"/>
          <w:color w:val="000000" w:themeColor="text1"/>
          <w:sz w:val="20"/>
          <w:szCs w:val="20"/>
        </w:rPr>
        <w:t>☐</w:t>
      </w:r>
      <w:r w:rsidRPr="00E161E7">
        <w:rPr>
          <w:rFonts w:ascii="Arial" w:hAnsi="Arial" w:cs="Arial"/>
          <w:color w:val="000000" w:themeColor="text1"/>
          <w:sz w:val="20"/>
          <w:szCs w:val="20"/>
        </w:rPr>
        <w:t xml:space="preserve"> Servisiranje in vzdrževanje težkih vozil</w:t>
      </w:r>
    </w:p>
    <w:p w14:paraId="151555CA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Segoe UI Symbol" w:hAnsi="Segoe UI Symbol" w:cs="Segoe UI Symbol"/>
          <w:color w:val="000000" w:themeColor="text1"/>
          <w:sz w:val="20"/>
          <w:szCs w:val="20"/>
        </w:rPr>
        <w:t>☐</w:t>
      </w:r>
      <w:r w:rsidRPr="00E161E7">
        <w:rPr>
          <w:rFonts w:ascii="Arial" w:hAnsi="Arial" w:cs="Arial"/>
          <w:color w:val="000000" w:themeColor="text1"/>
          <w:sz w:val="20"/>
          <w:szCs w:val="20"/>
        </w:rPr>
        <w:t xml:space="preserve"> Servisiranje in vzdrževanje srednje težkih vozil</w:t>
      </w:r>
    </w:p>
    <w:p w14:paraId="6E88E0E6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Obdobje izvajanja storitev (od – do):</w:t>
      </w:r>
    </w:p>
    <w:p w14:paraId="1428D271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_________________________________________</w:t>
      </w:r>
    </w:p>
    <w:p w14:paraId="7D1DE854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Povprečno število servisiranih vozil letno: ______________________</w:t>
      </w:r>
    </w:p>
    <w:p w14:paraId="7F66CFF4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Opis obsega storitev:</w:t>
      </w:r>
    </w:p>
    <w:p w14:paraId="2644C425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</w:t>
      </w:r>
    </w:p>
    <w:p w14:paraId="372586B3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</w:t>
      </w:r>
    </w:p>
    <w:p w14:paraId="35AD50E7" w14:textId="77777777" w:rsidR="00F63373" w:rsidRPr="00E161E7" w:rsidRDefault="00F80111">
      <w:pPr>
        <w:pStyle w:val="Naslov2"/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4. Izjava referenčnega naročnika:</w:t>
      </w:r>
    </w:p>
    <w:p w14:paraId="55057985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Potrjujem, da je zgoraj navedeni ponudnik v navedenem obdobju uspešno izvajal storitve servisiranja in vzdrževanja težkih in srednje težkih vozil.</w:t>
      </w:r>
    </w:p>
    <w:p w14:paraId="4E13C7B8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Segoe UI Symbol" w:hAnsi="Segoe UI Symbol" w:cs="Segoe UI Symbol"/>
          <w:color w:val="000000" w:themeColor="text1"/>
          <w:sz w:val="20"/>
          <w:szCs w:val="20"/>
        </w:rPr>
        <w:t>☐</w:t>
      </w:r>
      <w:r w:rsidRPr="00E161E7">
        <w:rPr>
          <w:rFonts w:ascii="Arial" w:hAnsi="Arial" w:cs="Arial"/>
          <w:color w:val="000000" w:themeColor="text1"/>
          <w:sz w:val="20"/>
          <w:szCs w:val="20"/>
        </w:rPr>
        <w:t xml:space="preserve"> DA  </w:t>
      </w:r>
      <w:r w:rsidRPr="00E161E7">
        <w:rPr>
          <w:rFonts w:ascii="Segoe UI Symbol" w:hAnsi="Segoe UI Symbol" w:cs="Segoe UI Symbol"/>
          <w:color w:val="000000" w:themeColor="text1"/>
          <w:sz w:val="20"/>
          <w:szCs w:val="20"/>
        </w:rPr>
        <w:t>☐</w:t>
      </w:r>
      <w:r w:rsidRPr="00E161E7">
        <w:rPr>
          <w:rFonts w:ascii="Arial" w:hAnsi="Arial" w:cs="Arial"/>
          <w:color w:val="000000" w:themeColor="text1"/>
          <w:sz w:val="20"/>
          <w:szCs w:val="20"/>
        </w:rPr>
        <w:t xml:space="preserve"> NE</w:t>
      </w:r>
    </w:p>
    <w:p w14:paraId="67E1C6F7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lastRenderedPageBreak/>
        <w:t>Ponudnik je zagotavljal:</w:t>
      </w:r>
    </w:p>
    <w:p w14:paraId="5B9AEBDD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- Oskrbo z rezervnimi deli iz lastnega skladišča za vitalne dele, ki so vedno na zalogi: </w:t>
      </w:r>
      <w:r w:rsidRPr="00E161E7">
        <w:rPr>
          <w:rFonts w:ascii="Segoe UI Symbol" w:hAnsi="Segoe UI Symbol" w:cs="Segoe UI Symbol"/>
          <w:color w:val="000000" w:themeColor="text1"/>
          <w:sz w:val="20"/>
          <w:szCs w:val="20"/>
        </w:rPr>
        <w:t>☐</w:t>
      </w:r>
      <w:r w:rsidRPr="00E161E7">
        <w:rPr>
          <w:rFonts w:ascii="Arial" w:hAnsi="Arial" w:cs="Arial"/>
          <w:color w:val="000000" w:themeColor="text1"/>
          <w:sz w:val="20"/>
          <w:szCs w:val="20"/>
        </w:rPr>
        <w:t xml:space="preserve"> DA </w:t>
      </w:r>
      <w:r w:rsidRPr="00E161E7">
        <w:rPr>
          <w:rFonts w:ascii="Segoe UI Symbol" w:hAnsi="Segoe UI Symbol" w:cs="Segoe UI Symbol"/>
          <w:color w:val="000000" w:themeColor="text1"/>
          <w:sz w:val="20"/>
          <w:szCs w:val="20"/>
        </w:rPr>
        <w:t>☐</w:t>
      </w:r>
      <w:r w:rsidRPr="00E161E7">
        <w:rPr>
          <w:rFonts w:ascii="Arial" w:hAnsi="Arial" w:cs="Arial"/>
          <w:color w:val="000000" w:themeColor="text1"/>
          <w:sz w:val="20"/>
          <w:szCs w:val="20"/>
        </w:rPr>
        <w:t xml:space="preserve"> NE</w:t>
      </w:r>
    </w:p>
    <w:p w14:paraId="615759F8" w14:textId="0925FF54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 xml:space="preserve">- Dobavo redko pokvarljivih delov v roku do </w:t>
      </w:r>
      <w:r w:rsidR="007F1906" w:rsidRPr="00E161E7">
        <w:rPr>
          <w:rFonts w:ascii="Arial" w:hAnsi="Arial" w:cs="Arial"/>
          <w:color w:val="000000" w:themeColor="text1"/>
          <w:sz w:val="20"/>
          <w:szCs w:val="20"/>
        </w:rPr>
        <w:t>120</w:t>
      </w:r>
      <w:r w:rsidRPr="00E161E7">
        <w:rPr>
          <w:rFonts w:ascii="Arial" w:hAnsi="Arial" w:cs="Arial"/>
          <w:color w:val="000000" w:themeColor="text1"/>
          <w:sz w:val="20"/>
          <w:szCs w:val="20"/>
        </w:rPr>
        <w:t xml:space="preserve"> ur: </w:t>
      </w:r>
      <w:r w:rsidRPr="00E161E7">
        <w:rPr>
          <w:rFonts w:ascii="Segoe UI Symbol" w:hAnsi="Segoe UI Symbol" w:cs="Segoe UI Symbol"/>
          <w:color w:val="000000" w:themeColor="text1"/>
          <w:sz w:val="20"/>
          <w:szCs w:val="20"/>
        </w:rPr>
        <w:t>☐</w:t>
      </w:r>
      <w:r w:rsidRPr="00E161E7">
        <w:rPr>
          <w:rFonts w:ascii="Arial" w:hAnsi="Arial" w:cs="Arial"/>
          <w:color w:val="000000" w:themeColor="text1"/>
          <w:sz w:val="20"/>
          <w:szCs w:val="20"/>
        </w:rPr>
        <w:t xml:space="preserve"> DA </w:t>
      </w:r>
      <w:r w:rsidRPr="00E161E7">
        <w:rPr>
          <w:rFonts w:ascii="Segoe UI Symbol" w:hAnsi="Segoe UI Symbol" w:cs="Segoe UI Symbol"/>
          <w:color w:val="000000" w:themeColor="text1"/>
          <w:sz w:val="20"/>
          <w:szCs w:val="20"/>
        </w:rPr>
        <w:t>☐</w:t>
      </w:r>
      <w:r w:rsidRPr="00E161E7">
        <w:rPr>
          <w:rFonts w:ascii="Arial" w:hAnsi="Arial" w:cs="Arial"/>
          <w:color w:val="000000" w:themeColor="text1"/>
          <w:sz w:val="20"/>
          <w:szCs w:val="20"/>
        </w:rPr>
        <w:t xml:space="preserve"> NE</w:t>
      </w:r>
    </w:p>
    <w:p w14:paraId="6F237361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Dodatne opombe referenčnega naročnika (neobvezno):</w:t>
      </w:r>
    </w:p>
    <w:p w14:paraId="3E0E4CD8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</w:t>
      </w:r>
    </w:p>
    <w:p w14:paraId="45A6D701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</w:t>
      </w:r>
    </w:p>
    <w:p w14:paraId="2C9327B8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Datum: _____________________</w:t>
      </w:r>
    </w:p>
    <w:p w14:paraId="246775F8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br/>
        <w:t>Žig in podpis referenčnega naročnika:</w:t>
      </w:r>
    </w:p>
    <w:p w14:paraId="30256072" w14:textId="77777777" w:rsidR="00F63373" w:rsidRPr="00E161E7" w:rsidRDefault="00F80111">
      <w:pPr>
        <w:rPr>
          <w:rFonts w:ascii="Arial" w:hAnsi="Arial" w:cs="Arial"/>
          <w:color w:val="000000" w:themeColor="text1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_______________________________</w:t>
      </w:r>
      <w:r w:rsidRPr="00E161E7">
        <w:rPr>
          <w:rFonts w:ascii="Arial" w:hAnsi="Arial" w:cs="Arial"/>
          <w:color w:val="000000" w:themeColor="text1"/>
          <w:sz w:val="20"/>
          <w:szCs w:val="20"/>
        </w:rPr>
        <w:br/>
        <w:t>(ime, priimek in podpis odgovorne osebe)</w:t>
      </w:r>
    </w:p>
    <w:p w14:paraId="24F1B57B" w14:textId="77777777" w:rsidR="00F63373" w:rsidRPr="00E161E7" w:rsidRDefault="00F80111">
      <w:pPr>
        <w:rPr>
          <w:rFonts w:ascii="Arial" w:hAnsi="Arial" w:cs="Arial"/>
          <w:sz w:val="20"/>
          <w:szCs w:val="20"/>
        </w:rPr>
      </w:pPr>
      <w:r w:rsidRPr="00E161E7">
        <w:rPr>
          <w:rFonts w:ascii="Arial" w:hAnsi="Arial" w:cs="Arial"/>
          <w:color w:val="000000" w:themeColor="text1"/>
          <w:sz w:val="20"/>
          <w:szCs w:val="20"/>
        </w:rPr>
        <w:t>_______________________________</w:t>
      </w:r>
      <w:r w:rsidRPr="00E161E7">
        <w:rPr>
          <w:rFonts w:ascii="Arial" w:hAnsi="Arial" w:cs="Arial"/>
          <w:color w:val="000000" w:themeColor="text1"/>
          <w:sz w:val="20"/>
          <w:szCs w:val="20"/>
        </w:rPr>
        <w:br/>
        <w:t>(žig podjetja/institucije</w:t>
      </w:r>
      <w:r w:rsidRPr="00E161E7">
        <w:rPr>
          <w:rFonts w:ascii="Arial" w:hAnsi="Arial" w:cs="Arial"/>
          <w:sz w:val="20"/>
          <w:szCs w:val="20"/>
        </w:rPr>
        <w:t>)</w:t>
      </w:r>
    </w:p>
    <w:sectPr w:rsidR="00F63373" w:rsidRPr="00E161E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89863237">
    <w:abstractNumId w:val="8"/>
  </w:num>
  <w:num w:numId="2" w16cid:durableId="249168041">
    <w:abstractNumId w:val="6"/>
  </w:num>
  <w:num w:numId="3" w16cid:durableId="2147165937">
    <w:abstractNumId w:val="5"/>
  </w:num>
  <w:num w:numId="4" w16cid:durableId="1300649599">
    <w:abstractNumId w:val="4"/>
  </w:num>
  <w:num w:numId="5" w16cid:durableId="960377295">
    <w:abstractNumId w:val="7"/>
  </w:num>
  <w:num w:numId="6" w16cid:durableId="1685744303">
    <w:abstractNumId w:val="3"/>
  </w:num>
  <w:num w:numId="7" w16cid:durableId="362636424">
    <w:abstractNumId w:val="2"/>
  </w:num>
  <w:num w:numId="8" w16cid:durableId="963996403">
    <w:abstractNumId w:val="1"/>
  </w:num>
  <w:num w:numId="9" w16cid:durableId="1348872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D779E"/>
    <w:rsid w:val="00326F90"/>
    <w:rsid w:val="007F1906"/>
    <w:rsid w:val="00AA1D8D"/>
    <w:rsid w:val="00B47730"/>
    <w:rsid w:val="00CB0664"/>
    <w:rsid w:val="00DC59FE"/>
    <w:rsid w:val="00E161E7"/>
    <w:rsid w:val="00F63373"/>
    <w:rsid w:val="00F8011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A042D4"/>
  <w14:defaultImageDpi w14:val="300"/>
  <w15:docId w15:val="{F144FFCD-AD7C-4E68-B10B-BCC887E23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93F"/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5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7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spacing w:after="120"/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SABINA ROŠTAN</cp:lastModifiedBy>
  <cp:revision>3</cp:revision>
  <dcterms:created xsi:type="dcterms:W3CDTF">2025-07-23T10:01:00Z</dcterms:created>
  <dcterms:modified xsi:type="dcterms:W3CDTF">2025-07-23T10:28:00Z</dcterms:modified>
  <cp:category/>
</cp:coreProperties>
</file>